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0D2DC6" w14:textId="77777777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bookmarkStart w:id="11" w:name="_GoBack"/>
      <w:bookmarkEnd w:id="11"/>
      <w:r>
        <w:t xml:space="preserve">Bijlage </w:t>
      </w:r>
      <w:r w:rsidRPr="00F16E1D">
        <w:rPr>
          <w:color w:val="FF0000"/>
        </w:rPr>
        <w:t xml:space="preserve">X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5A1D481" w14:textId="77777777" w:rsidR="00583EA0" w:rsidRDefault="00583EA0" w:rsidP="00583EA0">
      <w:r>
        <w:t>De grijze teksten met toelichting in de gele velden dienen te worden vervangen door invullingen van de gegadigde.</w:t>
      </w:r>
    </w:p>
    <w:p w14:paraId="4C622EF5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14:paraId="21292F0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3B87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891AC" w14:textId="77777777" w:rsidR="00583EA0" w:rsidRDefault="00583EA0">
            <w:r>
              <w:t>Inschrijver</w:t>
            </w:r>
          </w:p>
        </w:tc>
      </w:tr>
      <w:tr w:rsidR="00583EA0" w14:paraId="7734F36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EF1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6E37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B5F044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7B0F9B1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E8A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C71B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0F8FD0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1F342AF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4E8C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B0324" w14:textId="77777777" w:rsidR="00583EA0" w:rsidRDefault="00583EA0">
            <w:r>
              <w:t xml:space="preserve">Referentieproject </w:t>
            </w:r>
          </w:p>
        </w:tc>
      </w:tr>
      <w:tr w:rsidR="00583EA0" w14:paraId="0D7DF21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D42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47E09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833FD0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0237BB1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522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343B1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628B1B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1552886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240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60B6" w14:textId="77777777" w:rsidR="00583EA0" w:rsidRDefault="00583EA0">
            <w:r>
              <w:t>Referentie heeft betrekking op:</w:t>
            </w:r>
          </w:p>
          <w:p w14:paraId="2284D387" w14:textId="77777777" w:rsidR="00583EA0" w:rsidRDefault="00583EA0">
            <w:r>
              <w:t xml:space="preserve"> </w:t>
            </w:r>
          </w:p>
          <w:p w14:paraId="5CB3985D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0E91C12" w14:textId="77777777" w:rsidR="00583EA0" w:rsidRDefault="00583EA0">
            <w:r>
              <w:sym w:font="Wingdings" w:char="F06F"/>
            </w:r>
            <w:r>
              <w:t xml:space="preserve">  Kerncompetentie A</w:t>
            </w:r>
          </w:p>
          <w:p w14:paraId="39E6DB25" w14:textId="77777777" w:rsidR="00583EA0" w:rsidRDefault="00583EA0">
            <w:r>
              <w:sym w:font="Wingdings" w:char="F06F"/>
            </w:r>
            <w:r>
              <w:t xml:space="preserve">  Kerncompetentie ..</w:t>
            </w:r>
          </w:p>
          <w:p w14:paraId="6871F6FA" w14:textId="77777777" w:rsidR="00583EA0" w:rsidRDefault="00583EA0">
            <w:r>
              <w:sym w:font="Wingdings" w:char="F06F"/>
            </w:r>
            <w:r>
              <w:t xml:space="preserve">  Kerncompetentie ..</w:t>
            </w:r>
          </w:p>
          <w:p w14:paraId="771CBB2B" w14:textId="77777777" w:rsidR="00583EA0" w:rsidRDefault="00583EA0">
            <w:r>
              <w:sym w:font="Wingdings" w:char="F06F"/>
            </w:r>
            <w:r>
              <w:t xml:space="preserve">  Selectiecriterium A </w:t>
            </w:r>
          </w:p>
          <w:p w14:paraId="24456579" w14:textId="77777777" w:rsidR="00583EA0" w:rsidRDefault="00583EA0">
            <w:r>
              <w:sym w:font="Wingdings" w:char="F06F"/>
            </w:r>
            <w:r>
              <w:t xml:space="preserve">  Selectiecriterium ..</w:t>
            </w:r>
          </w:p>
        </w:tc>
      </w:tr>
      <w:tr w:rsidR="00583EA0" w14:paraId="110DB90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DEA3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7CE2F" w14:textId="77777777" w:rsidR="00583EA0" w:rsidRDefault="00583EA0">
            <w:r>
              <w:t>Naam en adres opdrachtgever:</w:t>
            </w:r>
          </w:p>
        </w:tc>
      </w:tr>
      <w:tr w:rsidR="00583EA0" w14:paraId="2F49058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97E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0B956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9E2DD1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2DAA50A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4EF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A53D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736D58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04611EA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910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61A9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0B8643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7CEA5BD0" w14:textId="77777777" w:rsidR="00583EA0" w:rsidRDefault="00583EA0">
            <w:pPr>
              <w:rPr>
                <w:highlight w:val="lightGray"/>
              </w:rPr>
            </w:pPr>
          </w:p>
          <w:p w14:paraId="45D12AB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62226BF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C009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3DFED" w14:textId="77777777" w:rsidR="00583EA0" w:rsidRDefault="00583EA0">
            <w:r>
              <w:t>Nadere informatie referentieproject</w:t>
            </w:r>
          </w:p>
        </w:tc>
      </w:tr>
      <w:tr w:rsidR="00583EA0" w14:paraId="0A585C4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35F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866FC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3C381E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7E5A4E48" w14:textId="77777777" w:rsidR="00583EA0" w:rsidRDefault="00583EA0">
            <w:pPr>
              <w:rPr>
                <w:highlight w:val="lightGray"/>
              </w:rPr>
            </w:pPr>
          </w:p>
          <w:p w14:paraId="697A0D2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14:paraId="2E18497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DCF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1F361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C02AFA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628527E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565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BC6E2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B39C69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07305BB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FC4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3C39A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803DC8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6D9B986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930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76BCE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A5F85C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017FA3A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80D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79AB" w14:textId="77777777" w:rsidR="00583EA0" w:rsidRDefault="00583EA0">
            <w:r>
              <w:t>Datum van oplevering</w:t>
            </w:r>
          </w:p>
          <w:p w14:paraId="42626C7D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4E8C94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7F78B52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B53FB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C5A1C5B" w14:textId="77777777" w:rsidR="00583EA0" w:rsidRDefault="00583EA0">
            <w:r>
              <w:t>Contractvorm:</w:t>
            </w:r>
          </w:p>
          <w:p w14:paraId="27FEC256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372356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14:paraId="194F098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CA33C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C30D29F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80D179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2BB18E5D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2E05D9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8A2FBF8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FA9446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14:paraId="10EC8578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5AF5E0D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43B7F183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2B911C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28E8093C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1593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D9619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08413E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05FD3295" w14:textId="77777777" w:rsidR="00583EA0" w:rsidRDefault="00583EA0">
            <w:pPr>
              <w:rPr>
                <w:highlight w:val="lightGray"/>
              </w:rPr>
            </w:pPr>
          </w:p>
          <w:p w14:paraId="5D8A3C8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14:paraId="1B41861A" w14:textId="77777777" w:rsidR="00583EA0" w:rsidRDefault="00583EA0">
            <w:pPr>
              <w:rPr>
                <w:highlight w:val="lightGray"/>
              </w:rPr>
            </w:pPr>
          </w:p>
          <w:p w14:paraId="3BC2529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68B6FF1D" w14:textId="77777777" w:rsidR="00583EA0" w:rsidRDefault="00583EA0" w:rsidP="00583EA0">
      <w:pPr>
        <w:pStyle w:val="colofontitel"/>
      </w:pPr>
    </w:p>
    <w:p w14:paraId="4F65DDD7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A0"/>
    <w:rsid w:val="000B46D8"/>
    <w:rsid w:val="00177A29"/>
    <w:rsid w:val="002B5524"/>
    <w:rsid w:val="003B3222"/>
    <w:rsid w:val="00424DED"/>
    <w:rsid w:val="00482A4F"/>
    <w:rsid w:val="00527398"/>
    <w:rsid w:val="00583EA0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C362E6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ACCD63"/>
  <w15:docId w15:val="{93FC97C5-8903-447E-AEAF-90006A47B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kstdocument" ma:contentTypeID="0x010100A43BF51D1C39A442B0DC53312CB36ACA2C007B9D9154A865C644A50BE16E6F87CC54" ma:contentTypeVersion="6" ma:contentTypeDescription="Nieuw tekstdocument" ma:contentTypeScope="" ma:versionID="0de7ff5d37518eab67a0ec93b61757ca">
  <xsd:schema xmlns:xsd="http://www.w3.org/2001/XMLSchema" xmlns:xs="http://www.w3.org/2001/XMLSchema" xmlns:p="http://schemas.microsoft.com/office/2006/metadata/properties" xmlns:ns2="8e4831cc-e922-4902-8a5b-6728a426b330" xmlns:ns3="24208f1f-3bb4-4eaf-b5c9-ce49ab2d3c99" xmlns:ns4="d89e6b0f-8492-4ef2-98aa-3cbcb5f453d1" xmlns:ns5="c240a158-e83d-4ca8-a1ab-448c5bb1d0f2" targetNamespace="http://schemas.microsoft.com/office/2006/metadata/properties" ma:root="true" ma:fieldsID="ad235349543e4bb28bd15c74809d3ec1" ns2:_="" ns3:_="" ns4:_="" ns5:_="">
    <xsd:import namespace="8e4831cc-e922-4902-8a5b-6728a426b330"/>
    <xsd:import namespace="24208f1f-3bb4-4eaf-b5c9-ce49ab2d3c99"/>
    <xsd:import namespace="d89e6b0f-8492-4ef2-98aa-3cbcb5f453d1"/>
    <xsd:import namespace="c240a158-e83d-4ca8-a1ab-448c5bb1d0f2"/>
    <xsd:element name="properties">
      <xsd:complexType>
        <xsd:sequence>
          <xsd:element name="documentManagement">
            <xsd:complexType>
              <xsd:all>
                <xsd:element ref="ns2:DocumentlabelPMBTaxHTField0" minOccurs="0"/>
                <xsd:element ref="ns3:Basisdocument" minOccurs="0"/>
                <xsd:element ref="ns4:Projectnaam" minOccurs="0"/>
                <xsd:element ref="ns4:Projectnummer" minOccurs="0"/>
                <xsd:element ref="ns4:Projectomschrijving" minOccurs="0"/>
                <xsd:element ref="ns5:ProjectstatusTaxHTField0" minOccurs="0"/>
                <xsd:element ref="ns5:ProjectlocatieTaxHTField0" minOccurs="0"/>
                <xsd:element ref="ns5:OpdrachtgeverTaxHTField0" minOccurs="0"/>
                <xsd:element ref="ns2:TaxCatchAll" minOccurs="0"/>
                <xsd:element ref="ns2:TaxCatchAllLabel" minOccurs="0"/>
                <xsd:element ref="ns3:ThemaTaxHTField0" minOccurs="0"/>
                <xsd:element ref="ns5:DocumentthemaTaxHTField0" minOccurs="0"/>
                <xsd:element ref="ns5:DienstTaxHTField0" minOccurs="0"/>
                <xsd:element ref="ns4:Archiefkenmerk" minOccurs="0"/>
                <xsd:element ref="ns5:IngestuurdDoor" minOccurs="0"/>
                <xsd:element ref="ns5:IngestuurdOp" minOccurs="0"/>
                <xsd:element ref="ns4:Vertrouwelijkheid" minOccurs="0"/>
                <xsd:element ref="ns4:OrigineleLocatie" minOccurs="0"/>
                <xsd:element ref="ns2:Subdossier" minOccurs="0"/>
                <xsd:element ref="ns2:Trefwoord" minOccurs="0"/>
                <xsd:element ref="ns2:Subcategori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4831cc-e922-4902-8a5b-6728a426b330" elementFormDefault="qualified">
    <xsd:import namespace="http://schemas.microsoft.com/office/2006/documentManagement/types"/>
    <xsd:import namespace="http://schemas.microsoft.com/office/infopath/2007/PartnerControls"/>
    <xsd:element name="DocumentlabelPMBTaxHTField0" ma:index="8" nillable="true" ma:taxonomy="true" ma:internalName="DocumentlabelPMBTaxHTField0" ma:taxonomyFieldName="DocumentlabelPMB" ma:displayName="Categorie" ma:readOnly="false" ma:default="" ma:fieldId="{fd2e55d4-f493-4f40-967e-8a62669d0f44}" ma:taxonomyMulti="true" ma:sspId="31acaafb-750c-4244-a911-b702e7bd8d90" ma:termSetId="af1ff7bd-a3d0-4939-b6f8-0346636731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0" nillable="true" ma:displayName="Taxonomy Catch All Column" ma:description="" ma:hidden="true" ma:list="{1b4642f0-4c7b-4807-874b-c651b9620a0b}" ma:internalName="TaxCatchAll" ma:showField="CatchAllData" ma:web="279fa96a-db78-4443-8398-a738ac548d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1" nillable="true" ma:displayName="Taxonomy Catch All Column1" ma:description="" ma:hidden="true" ma:list="{1b4642f0-4c7b-4807-874b-c651b9620a0b}" ma:internalName="TaxCatchAllLabel" ma:readOnly="true" ma:showField="CatchAllDataLabel" ma:web="279fa96a-db78-4443-8398-a738ac548d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ubdossier" ma:index="33" nillable="true" ma:displayName="Zaakdossier" ma:list="{e8fa043f-bd03-41a7-a0d4-cf9243eb4c02}" ma:internalName="Subdossier" ma:readOnly="false" ma:showField="Title" ma:web="279fa96a-db78-4443-8398-a738ac548d8a">
      <xsd:simpleType>
        <xsd:restriction base="dms:Lookup"/>
      </xsd:simpleType>
    </xsd:element>
    <xsd:element name="Trefwoord" ma:index="34" nillable="true" ma:displayName="Trefwoord" ma:list="{7b98f956-6f2b-4428-9d94-b3d936a6c61e}" ma:internalName="Trefwoord" ma:showField="Title" ma:web="279fa96a-db78-4443-8398-a738ac548d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ubcategorie" ma:index="35" nillable="true" ma:displayName="Subcategorie" ma:list="{e9b9bb7f-0302-4347-b415-c8d1f49e63c4}" ma:internalName="Subcategorie" ma:showField="Title" ma:web="279fa96a-db78-4443-8398-a738ac548d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208f1f-3bb4-4eaf-b5c9-ce49ab2d3c99" elementFormDefault="qualified">
    <xsd:import namespace="http://schemas.microsoft.com/office/2006/documentManagement/types"/>
    <xsd:import namespace="http://schemas.microsoft.com/office/infopath/2007/PartnerControls"/>
    <xsd:element name="Basisdocument" ma:index="10" nillable="true" ma:displayName="Basisdocument" ma:default="0" ma:internalName="Basisdocument">
      <xsd:simpleType>
        <xsd:restriction base="dms:Boolean"/>
      </xsd:simpleType>
    </xsd:element>
    <xsd:element name="ThemaTaxHTField0" ma:index="22" nillable="true" ma:taxonomy="true" ma:internalName="ThemaTaxHTField0" ma:taxonomyFieldName="Thema" ma:displayName="Thema" ma:readOnly="false" ma:default="" ma:fieldId="{e54614d8-9b62-47b7-b61b-59084012f7bc}" ma:taxonomyMulti="true" ma:sspId="31acaafb-750c-4244-a911-b702e7bd8d90" ma:termSetId="43a6ce5e-2ae9-407c-8ab0-6e6e17c4f9d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9e6b0f-8492-4ef2-98aa-3cbcb5f453d1" elementFormDefault="qualified">
    <xsd:import namespace="http://schemas.microsoft.com/office/2006/documentManagement/types"/>
    <xsd:import namespace="http://schemas.microsoft.com/office/infopath/2007/PartnerControls"/>
    <xsd:element name="Projectnaam" ma:index="11" nillable="true" ma:displayName="Projectnaam" ma:internalName="Projectnaam">
      <xsd:simpleType>
        <xsd:restriction base="dms:Text">
          <xsd:maxLength value="255"/>
        </xsd:restriction>
      </xsd:simpleType>
    </xsd:element>
    <xsd:element name="Projectnummer" ma:index="12" nillable="true" ma:displayName="Projectnummer" ma:internalName="Projectnummer">
      <xsd:simpleType>
        <xsd:restriction base="dms:Text">
          <xsd:maxLength value="25"/>
        </xsd:restriction>
      </xsd:simpleType>
    </xsd:element>
    <xsd:element name="Projectomschrijving" ma:index="13" nillable="true" ma:displayName="Projectomschrijving" ma:internalName="Projectomschrijving">
      <xsd:simpleType>
        <xsd:restriction base="dms:Note">
          <xsd:maxLength value="255"/>
        </xsd:restriction>
      </xsd:simpleType>
    </xsd:element>
    <xsd:element name="Archiefkenmerk" ma:index="28" nillable="true" ma:displayName="Archiefkenmerk" ma:hidden="true" ma:internalName="Archiefkenmerk" ma:readOnly="true">
      <xsd:simpleType>
        <xsd:restriction base="dms:Text">
          <xsd:maxLength value="255"/>
        </xsd:restriction>
      </xsd:simpleType>
    </xsd:element>
    <xsd:element name="Vertrouwelijkheid" ma:index="31" nillable="true" ma:displayName="Vertrouwelijkheid" ma:default="Kabinet" ma:hidden="true" ma:internalName="Vertrouwelijkheid" ma:readOnly="true">
      <xsd:simpleType>
        <xsd:restriction base="dms:Choice">
          <xsd:enumeration value="Kabinet"/>
          <xsd:enumeration value="Dienst"/>
          <xsd:enumeration value="OA"/>
        </xsd:restriction>
      </xsd:simpleType>
    </xsd:element>
    <xsd:element name="OrigineleLocatie" ma:index="32" nillable="true" ma:displayName="Originele locatie" ma:hidden="true" ma:internalName="OrigineleLocatie" ma:readOnly="tru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0a158-e83d-4ca8-a1ab-448c5bb1d0f2" elementFormDefault="qualified">
    <xsd:import namespace="http://schemas.microsoft.com/office/2006/documentManagement/types"/>
    <xsd:import namespace="http://schemas.microsoft.com/office/infopath/2007/PartnerControls"/>
    <xsd:element name="ProjectstatusTaxHTField0" ma:index="14" nillable="true" ma:taxonomy="true" ma:internalName="ProjectstatusTaxHTField0" ma:taxonomyFieldName="Projectstatus" ma:displayName="Projectstatus" ma:default="" ma:fieldId="{2e51e781-7efa-4541-8906-9d15f3c68bfe}" ma:sspId="31acaafb-750c-4244-a911-b702e7bd8d90" ma:termSetId="7dccec44-003d-49a8-ad98-1cc90089081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rojectlocatieTaxHTField0" ma:index="16" nillable="true" ma:taxonomy="true" ma:internalName="ProjectlocatieTaxHTField0" ma:taxonomyFieldName="Projectlocatie" ma:displayName="Projectlocatie" ma:default="" ma:fieldId="{5521c7bc-f5cb-46b0-93c9-78545cce8bb9}" ma:sspId="31acaafb-750c-4244-a911-b702e7bd8d90" ma:termSetId="c9cfe298-4df8-47a1-a437-7fcb924a64e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OpdrachtgeverTaxHTField0" ma:index="18" nillable="true" ma:taxonomy="true" ma:internalName="OpdrachtgeverTaxHTField0" ma:taxonomyFieldName="Opdrachtgever" ma:displayName="Opdrachtgever" ma:default="" ma:fieldId="{0e4e6ec4-9300-4412-8271-d1ead98b723d}" ma:sspId="31acaafb-750c-4244-a911-b702e7bd8d90" ma:termSetId="82d1faa2-4bc9-4030-b0fa-8e165a69e75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DocumentthemaTaxHTField0" ma:index="24" nillable="true" ma:taxonomy="true" ma:internalName="DocumentthemaTaxHTField0" ma:taxonomyFieldName="Documentthema" ma:displayName="Documentthema" ma:readOnly="false" ma:default="" ma:fieldId="{8a532053-c0c5-4008-97b8-cf7d738098d1}" ma:sspId="31acaafb-750c-4244-a911-b702e7bd8d90" ma:termSetId="03352b8e-25c5-4cfc-98f2-fac8925faa3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DienstTaxHTField0" ma:index="26" nillable="true" ma:taxonomy="true" ma:internalName="DienstTaxHTField0" ma:taxonomyFieldName="Dienst" ma:displayName="Dienst" ma:readOnly="true" ma:default="2;#PMB|176ac948-4ecf-4981-9af2-fc600aa0e3d7" ma:fieldId="{c86c3b65-f545-4948-88a2-f14bb7ad1262}" ma:sspId="31acaafb-750c-4244-a911-b702e7bd8d90" ma:termSetId="0e1b22e7-2e95-47dd-baed-a7a5345f7a0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gestuurdDoor" ma:index="29" nillable="true" ma:displayName="Ingestuurd door" ma:hidden="true" ma:internalName="IngestuurdDo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gestuurdOp" ma:index="30" nillable="true" ma:displayName="Ingestuurd op" ma:format="DateTime" ma:hidden="true" ma:internalName="IngestuurdOp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?mso-contentType ?>
<SharedContentType xmlns="Microsoft.SharePoint.Taxonomy.ContentTypeSync" SourceId="31acaafb-750c-4244-a911-b702e7bd8d90" ContentTypeId="0x010100A43BF51D1C39A442B0DC53312CB36ACA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ubdossier xmlns="8e4831cc-e922-4902-8a5b-6728a426b330" xsi:nil="true"/>
    <Basisdocument xmlns="24208f1f-3bb4-4eaf-b5c9-ce49ab2d3c99">false</Basisdocument>
    <Projectstatus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Uitvoering</TermName>
          <TermId xmlns="http://schemas.microsoft.com/office/infopath/2007/PartnerControls">cbf6b336-1d0b-4374-a4c6-4c5f7e693613</TermId>
        </TermInfo>
      </Terms>
    </ProjectstatusTaxHTField0>
    <Trefwoord xmlns="8e4831cc-e922-4902-8a5b-6728a426b330"/>
    <Projectnaam xmlns="d89e6b0f-8492-4ef2-98aa-3cbcb5f453d1">Jaap Eden IJsbaan</Projectnaam>
    <Projectnummer xmlns="d89e6b0f-8492-4ef2-98aa-3cbcb5f453d1" xsi:nil="true"/>
    <Projectlocatie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Amsterdam</TermName>
          <TermId xmlns="http://schemas.microsoft.com/office/infopath/2007/PartnerControls">adbe134c-bf4e-4f23-9e83-f44da7add0a6</TermId>
        </TermInfo>
      </Terms>
    </ProjectlocatieTaxHTField0>
    <Projectomschrijving xmlns="d89e6b0f-8492-4ef2-98aa-3cbcb5f453d1">Herontwikkeling Jaap Edenbaan Complex.</Projectomschrijving>
    <DocumentthemaTaxHTField0 xmlns="c240a158-e83d-4ca8-a1ab-448c5bb1d0f2">
      <Terms xmlns="http://schemas.microsoft.com/office/infopath/2007/PartnerControls"/>
    </DocumentthemaTaxHTField0>
    <Opdrachtgever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Onderwijs, Jeugd en Zorg</TermName>
          <TermId xmlns="http://schemas.microsoft.com/office/infopath/2007/PartnerControls">3d881aaf-04ab-4299-8a06-66500edc314a</TermId>
        </TermInfo>
      </Terms>
    </OpdrachtgeverTaxHTField0>
    <TaxCatchAll xmlns="8e4831cc-e922-4902-8a5b-6728a426b330">
      <Value>5</Value>
      <Value>4</Value>
      <Value>3</Value>
    </TaxCatchAll>
    <Subcategorie xmlns="8e4831cc-e922-4902-8a5b-6728a426b330"/>
    <ThemaTaxHTField0 xmlns="24208f1f-3bb4-4eaf-b5c9-ce49ab2d3c99">
      <Terms xmlns="http://schemas.microsoft.com/office/infopath/2007/PartnerControls"/>
    </ThemaTaxHTField0>
    <DocumentlabelPMBTaxHTField0 xmlns="8e4831cc-e922-4902-8a5b-6728a426b330">
      <Terms xmlns="http://schemas.microsoft.com/office/infopath/2007/PartnerControls"/>
    </DocumentlabelPMBTaxHTField0>
    <Vertrouwelijkheid xmlns="d89e6b0f-8492-4ef2-98aa-3cbcb5f453d1" xsi:nil="true"/>
    <DienstTaxHTField0 xmlns="c240a158-e83d-4ca8-a1ab-448c5bb1d0f2">
      <Terms xmlns="http://schemas.microsoft.com/office/infopath/2007/PartnerControls"/>
    </DienstTaxHTField0>
  </documentManagement>
</p:properties>
</file>

<file path=customXml/itemProps1.xml><?xml version="1.0" encoding="utf-8"?>
<ds:datastoreItem xmlns:ds="http://schemas.openxmlformats.org/officeDocument/2006/customXml" ds:itemID="{A895D6FA-E41F-4BB4-919E-B0CA4F1D36CD}"/>
</file>

<file path=customXml/itemProps2.xml><?xml version="1.0" encoding="utf-8"?>
<ds:datastoreItem xmlns:ds="http://schemas.openxmlformats.org/officeDocument/2006/customXml" ds:itemID="{FAD5D118-C8DD-4E1A-B1C7-5B574D570452}"/>
</file>

<file path=customXml/itemProps3.xml><?xml version="1.0" encoding="utf-8"?>
<ds:datastoreItem xmlns:ds="http://schemas.openxmlformats.org/officeDocument/2006/customXml" ds:itemID="{30A64640-C061-49DD-A500-3CA12428C086}"/>
</file>

<file path=customXml/itemProps4.xml><?xml version="1.0" encoding="utf-8"?>
<ds:datastoreItem xmlns:ds="http://schemas.openxmlformats.org/officeDocument/2006/customXml" ds:itemID="{395D501D-B018-4B31-85C3-2A37C60F76BA}"/>
</file>

<file path=customXml/itemProps5.xml><?xml version="1.0" encoding="utf-8"?>
<ds:datastoreItem xmlns:ds="http://schemas.openxmlformats.org/officeDocument/2006/customXml" ds:itemID="{6C91831C-373B-41FC-A8C3-44ABFD95B53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301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Regalado Karbodin, Matrawi</cp:lastModifiedBy>
  <cp:revision>2</cp:revision>
  <dcterms:created xsi:type="dcterms:W3CDTF">2022-01-10T10:37:00Z</dcterms:created>
  <dcterms:modified xsi:type="dcterms:W3CDTF">2022-01-10T10:37:00Z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0x010100A43BF51D1C39A442B0DC53312CB36ACA2C007B9D9154A865C644A50BE16E6F87CC54</vt:lpwstr>
  </property>
  <property fmtid="{D5CDD505-2E9C-101B-9397-08002B2CF9AE}" pid="3" name="Opdrachtgever">
    <vt:lpwstr>3;#Onderwijs, Jeugd en Zorg|3d881aaf-04ab-4299-8a06-66500edc314a</vt:lpwstr>
  </property>
  <property fmtid="{D5CDD505-2E9C-101B-9397-08002B2CF9AE}" pid="4" name="Projectlocatie">
    <vt:lpwstr>5;#Amsterdam|adbe134c-bf4e-4f23-9e83-f44da7add0a6</vt:lpwstr>
  </property>
  <property fmtid="{D5CDD505-2E9C-101B-9397-08002B2CF9AE}" pid="5" name="Projectstatus">
    <vt:lpwstr>4;#Uitvoering|cbf6b336-1d0b-4374-a4c6-4c5f7e693613</vt:lpwstr>
  </property>
  <property fmtid="{D5CDD505-2E9C-101B-9397-08002B2CF9AE}" pid="6" name="Thema">
    <vt:lpwstr/>
  </property>
  <property fmtid="{D5CDD505-2E9C-101B-9397-08002B2CF9AE}" pid="7" name="Documentthema">
    <vt:lpwstr/>
  </property>
  <property fmtid="{D5CDD505-2E9C-101B-9397-08002B2CF9AE}" pid="8" name="DocumentlabelPMB">
    <vt:lpwstr/>
  </property>
</Properties>
</file>